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3906584" name="019edb19-10a5-77cc-847d-44bce74629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03344" name="019edb19-10a5-77cc-847d-44bce74629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gelblichen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23665400" name="019edb1a-87c7-77e4-a310-1bcf92908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310175" name="019edb1a-87c7-77e4-a310-1bcf92908c4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7653454" name="019edb3a-0b59-7a50-95dc-905d76bb2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722731" name="019edb3a-0b59-7a50-95dc-905d76bb26f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67756324" name="019edb44-adab-7989-8368-a6bc1fd51a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94523" name="019edb44-adab-7989-8368-a6bc1fd51a4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08956181" name="019edb4e-dd20-7001-a183-8c3bfd2226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619217" name="019edb4e-dd20-7001-a183-8c3bfd2226b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13502893" name="019edb58-e7cb-7ef3-9dcc-3f7e30a6a2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486295" name="019edb58-e7cb-7ef3-9dcc-3f7e30a6a2e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2578519" name="019edb5c-d07c-7613-b584-e76be42d72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786080" name="019edb5c-d07c-7613-b584-e76be42d720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1119479" name="019edb61-a551-7d1b-aa8c-5cbcf4231b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566274" name="019edb61-a551-7d1b-aa8c-5cbcf4231bb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69568533" name="019edb66-eeb0-71ee-b66f-eeffdbe77d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982797" name="019edb66-eeb0-71ee-b66f-eeffdbe77d7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6327927" name="019edb6e-3c70-731c-9ce2-0a0d4222d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794253" name="019edb6e-3c70-731c-9ce2-0a0d4222d3d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926363" name="019edb70-9317-703c-ae40-e595ace037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224966" name="019edb70-9317-703c-ae40-e595ace037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8669806" name="019edb7e-db0b-7894-8f32-55d66b583d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010727" name="019edb7e-db0b-7894-8f32-55d66b583de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9997525" name="019edb1b-8842-782c-be71-ced6c2bc4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293408" name="019edb1b-8842-782c-be71-ced6c2bc40c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8513235" name="019edb50-2540-7b01-bf5e-7b5816ba8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674774" name="019edb50-2540-7b01-bf5e-7b5816ba882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5505404" name="019edb22-2da5-79d1-b54a-777a79bd7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821666" name="019edb22-2da5-79d1-b54a-777a79bd743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 Gang/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3350990" name="019edb39-13c0-7785-8d0d-f50acf3794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974548" name="019edb39-13c0-7785-8d0d-f50acf37942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42944361" name="019edb36-58b2-7c55-9026-ff31b50d8c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506733" name="019edb36-58b2-7c55-9026-ff31b50d8c8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3326561" name="019edb37-ca0e-71b4-b75c-f77aa8e212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08196" name="019edb37-ca0e-71b4-b75c-f77aa8e2125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8648650" name="019edb46-4801-755d-ad41-6b42df524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258630" name="019edb46-4801-755d-ad41-6b42df52444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3073057" name="019edb62-78e5-722f-a902-dcf0f962b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269903" name="019edb62-78e5-722f-a902-dcf0f962b0e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15007986" name="019edb67-bb13-7daf-bc36-23f1e1755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350274" name="019edb67-bb13-7daf-bc36-23f1e175543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78742306" name="019edb40-a3aa-7fe2-ba91-a7a1741d17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53664" name="019edb40-a3aa-7fe2-ba91-a7a1741d17c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97942154" name="019edb58-0df6-718a-b0e5-559a641e2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003469" name="019edb58-0df6-718a-b0e5-559a641e2ac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Geschoss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8413554" name="019edb47-ee6c-70d6-b932-1af1a51ca4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654072" name="019edb47-ee6c-70d6-b932-1af1a51ca40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gelblichen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Geschoss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0466661" name="019edb6d-6ac5-7baf-b317-484850fbbb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941718" name="019edb6d-6ac5-7baf-b317-484850fbbb2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55181499" name="019edb71-c7cd-7e83-bfe7-1ca4ebf83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804078" name="019edb71-c7cd-7e83-bfe7-1ca4ebf8391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8955122" name="019edb72-c8b9-70ee-8edb-0045a61dc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762651" name="019edb72-c8b9-70ee-8edb-0045a61dcce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17656716" name="019edb3c-9fad-7594-99e2-46012a878f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275911" name="019edb3c-9fad-7594-99e2-46012a878fe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gelblichen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8566858" name="019edb57-469b-7558-ade8-8ec3564313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67020" name="019edb57-469b-7558-ade8-8ec35643135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18471345" name="019edb5b-d311-73de-8a61-854b73b470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80237" name="019edb5b-d311-73de-8a61-854b73b470c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Felsenstrasse 32, 4600 Olten</w:t>
          </w:r>
        </w:p>
        <w:p>
          <w:pPr>
            <w:spacing w:before="0" w:after="0"/>
          </w:pPr>
          <w:r>
            <w:t>DN 953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